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63087" name="019f89d3-e66b-77dd-ac9d-54c44c1c84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920912" name="019f89d3-e66b-77dd-ac9d-54c44c1c84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424123" name="019f89d6-b52a-7018-8d1d-0cd4f9f5b4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311684" name="019f89d6-b52a-7018-8d1d-0cd4f9f5b4d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Küche/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/ Boden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5514014" name="019f89db-7044-7c71-ac7a-f859b56e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071478" name="019f89db-7044-7c71-ac7a-f859b56e81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136434" name="019f89db-96f9-7ec4-9afa-5759d651ce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592969" name="019f89db-96f9-7ec4-9afa-5759d651ce9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89 Treppenhaus / Gang 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756303" name="019f89dd-90de-7976-bdcb-390bd2ffec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40140" name="019f89dd-90de-7976-bdcb-390bd2ffec5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043327" name="019f89dd-a03c-74ad-a7f8-ef2241a6ef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857114" name="019f89dd-a03c-74ad-a7f8-ef2241a6ef4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755776" name="019f89ee-7b7f-707a-a0ea-4cef199d3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807130" name="019f89ee-7b7f-707a-a0ea-4cef199d341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242615" name="019f89ee-8af6-75c2-a025-4c1a76776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223477" name="019f89ee-8af6-75c2-a025-4c1a7677631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Gartenhaus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653194" name="019f89f9-6545-78e4-a34e-480eea0575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099954" name="019f89f9-6545-78e4-a34e-480eea0575a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412173" name="019f89f9-77f6-7a23-ae4c-28d57b1626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784595" name="019f89f9-77f6-7a23-ae4c-28d57b16265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91 Gesamtes Haus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8593721" name="019f8a04-9868-7370-bad9-ac0426dcc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310046" name="019f8a04-9868-7370-bad9-ac0426dccaa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785060" name="019f8a05-0347-7cfc-8728-16de10f404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980974" name="019f8a05-0347-7cfc-8728-16de10f404f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0338216" name="019f8a0e-8bd5-77a4-b587-e36b7e03df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381081" name="019f8a0e-8bd5-77a4-b587-e36b7e03dfc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863734" name="019f8a0e-a788-755a-8ab6-255b356a08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183844" name="019f8a0e-a788-755a-8ab6-255b356a08c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Alpsteinstrasse 89/ 91, 9100 Herisau</w:t>
          </w:r>
        </w:p>
        <w:p>
          <w:pPr>
            <w:spacing w:before="0" w:after="0"/>
          </w:pPr>
          <w:r>
            <w:t>1093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